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李一阳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（宿迁）全科211;全科212;全科213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（淮安）全科211;全科212;全科213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（宿迁）全科211;全科212;全科213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（淮安）全科211;全科212;全科213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TZ床边教室（宿迁）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（宿迁）全科211;全科212;全科213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TZ床边教室（淮安）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（淮安）全科211;全科212;全科213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